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sämtlicher Einbau</w:t>
            </w:r>
          </w:p>
          <w:p>
            <w:pPr>
              <w:spacing w:before="0" w:after="0"/>
            </w:pPr>
            <w:r>
              <w:t>Jünger als 1990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23966545" name="d2762750-f831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8686621" name="d2762750-f831-11f0-8d71-57ae7e28ae7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59294171" name="dd533870-f831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6259861" name="dd533870-f831-11f0-8d71-57ae7e28ae7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Kamin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007879" name="a29aecf0-f836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8357103" name="a29aecf0-f836-11f0-8d71-57ae7e28ae7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03024165" name="e616ed30-f836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9405797" name="e616ed30-f836-11f0-8d71-57ae7e28ae7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Kamin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32306792" name="f3abf260-f836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3830704" name="f3abf260-f836-11f0-8d71-57ae7e28ae7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92072516" name="fb439c80-f836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6290951" name="fb439c80-f836-11f0-8d71-57ae7e28ae7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La Schmetta 31, Lenzerheide</w:t>
          </w:r>
        </w:p>
        <w:p>
          <w:pPr>
            <w:spacing w:before="0" w:after="0"/>
          </w:pPr>
          <w:r>
            <w:t>681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